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26531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497925" name="3a3b56d0-c5e7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7136942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1730587" name="d0bcf2d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6393942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067257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1642620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3282783" name="49f3d51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0340668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960364" name="8201f5e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3559217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511202" name="20596430-c5e4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3101614" name="5489ae9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8007454" name="5489ae90-c5e4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3975162" name="6325c38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3526380" name="6325c380-c5e4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4095052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3892471" name="d520892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3221762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579900" name="905a91d0-c5e6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3752241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463240" name="a6395310-c5e6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694514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6376474" name="b62a49a0-c5e6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Schopf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5376648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429625" name="9d3e04d0-c5e7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5006103" name="acbed47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695193" name="acbed470-c5e7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0463672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287125" name="77a5e250-c5e8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3534690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478635" name="dfb6d070-c5e8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176507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78639" name="fbaf4e60-c5e8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3735048" name="123f41c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668384" name="123f41c0-c5ea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365132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1567343" name="a0d52df0-c5ea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5959178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9181437" name="1791e870-c5eb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3547455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384636" name="9eb788a0-c5eb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1091279" name="3e790e4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725557" name="3e790e40-c5ec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0118954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2188808" name="be97d2a0-c5ec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2441900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8323911" name="3e183eb0-c5ee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